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3EEFC" w14:textId="2D44CA24" w:rsidR="00E3324F" w:rsidRPr="00C36B91" w:rsidRDefault="00E3324F" w:rsidP="00E3324F">
      <w:pPr>
        <w:pStyle w:val="Kop1"/>
        <w:ind w:left="1701"/>
        <w:rPr>
          <w:rFonts w:cstheme="minorHAnsi"/>
          <w:sz w:val="28"/>
        </w:rPr>
      </w:pPr>
      <w:bookmarkStart w:id="0" w:name="_Toc98775522"/>
      <w:r w:rsidRPr="001F7A93">
        <w:rPr>
          <w:rFonts w:cstheme="minorHAnsi"/>
          <w:sz w:val="28"/>
        </w:rPr>
        <w:t>Bijlage 0</w:t>
      </w:r>
      <w:r w:rsidR="003F73A7">
        <w:rPr>
          <w:rFonts w:cstheme="minorHAnsi"/>
          <w:sz w:val="28"/>
        </w:rPr>
        <w:t>2</w:t>
      </w:r>
      <w:r w:rsidRPr="001F7A93">
        <w:rPr>
          <w:rFonts w:cstheme="minorHAnsi"/>
          <w:sz w:val="28"/>
        </w:rPr>
        <w:t xml:space="preserve"> - Verklaring van geen-Russische betrokkenheid</w:t>
      </w:r>
      <w:r w:rsidRPr="00E3324F">
        <w:rPr>
          <w:rFonts w:cstheme="minorHAnsi"/>
          <w:sz w:val="28"/>
        </w:rPr>
        <w:t xml:space="preserve"> </w:t>
      </w:r>
    </w:p>
    <w:p w14:paraId="6FFC63A5" w14:textId="77777777" w:rsidR="003F73A7" w:rsidRDefault="003F73A7" w:rsidP="00E3324F">
      <w:pPr>
        <w:jc w:val="center"/>
        <w:rPr>
          <w:rFonts w:cstheme="minorHAnsi"/>
        </w:rPr>
      </w:pPr>
      <w:bookmarkStart w:id="1" w:name="_Hlk113955851"/>
      <w:r w:rsidRPr="003F73A7">
        <w:rPr>
          <w:rFonts w:cstheme="minorHAnsi"/>
        </w:rPr>
        <w:t>Inzake de aanbesteding conform de Europese openbare procedure betreffende het project:</w:t>
      </w:r>
    </w:p>
    <w:p w14:paraId="2F7E7761" w14:textId="77777777" w:rsidR="003F73A7" w:rsidRDefault="003F73A7" w:rsidP="00E3324F">
      <w:pPr>
        <w:jc w:val="center"/>
        <w:rPr>
          <w:rFonts w:cstheme="minorHAnsi"/>
        </w:rPr>
      </w:pPr>
    </w:p>
    <w:p w14:paraId="07B4E125" w14:textId="59AC3421" w:rsidR="00E3324F" w:rsidRDefault="00E3324F" w:rsidP="00E3324F">
      <w:pPr>
        <w:tabs>
          <w:tab w:val="left" w:pos="1843"/>
        </w:tabs>
        <w:ind w:left="567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“</w:t>
      </w:r>
      <w:r w:rsidR="003F73A7">
        <w:rPr>
          <w:rFonts w:ascii="Calibri" w:hAnsi="Calibri"/>
          <w:b/>
          <w:sz w:val="28"/>
          <w:szCs w:val="28"/>
        </w:rPr>
        <w:t>Stadsforum Fase 2, herinrichting</w:t>
      </w:r>
      <w:r>
        <w:rPr>
          <w:rFonts w:ascii="Calibri" w:hAnsi="Calibri"/>
          <w:b/>
          <w:sz w:val="28"/>
          <w:szCs w:val="28"/>
        </w:rPr>
        <w:t>”</w:t>
      </w:r>
    </w:p>
    <w:p w14:paraId="1EAA1B14" w14:textId="73DA4446" w:rsidR="00E3324F" w:rsidRPr="00EC5B0F" w:rsidRDefault="00E3324F" w:rsidP="00E3324F">
      <w:pPr>
        <w:tabs>
          <w:tab w:val="left" w:pos="1843"/>
        </w:tabs>
        <w:ind w:left="567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m</w:t>
      </w:r>
      <w:r w:rsidRPr="00844E81">
        <w:rPr>
          <w:rFonts w:ascii="Calibri" w:hAnsi="Calibri"/>
          <w:b/>
        </w:rPr>
        <w:t xml:space="preserve">et </w:t>
      </w:r>
      <w:r w:rsidRPr="00B669D9">
        <w:rPr>
          <w:rFonts w:ascii="Calibri" w:hAnsi="Calibri"/>
          <w:b/>
        </w:rPr>
        <w:t xml:space="preserve">projectnummer </w:t>
      </w:r>
      <w:r w:rsidR="003F73A7" w:rsidRPr="00B669D9">
        <w:rPr>
          <w:rFonts w:ascii="Calibri" w:hAnsi="Calibri"/>
          <w:b/>
        </w:rPr>
        <w:t>93810367</w:t>
      </w:r>
    </w:p>
    <w:bookmarkEnd w:id="0"/>
    <w:bookmarkEnd w:id="1"/>
    <w:p w14:paraId="7EDD7EE4" w14:textId="77777777" w:rsidR="00E3324F" w:rsidRDefault="00E3324F" w:rsidP="00E3324F">
      <w:pPr>
        <w:rPr>
          <w:rFonts w:cstheme="minorHAnsi"/>
        </w:rPr>
      </w:pPr>
    </w:p>
    <w:p w14:paraId="529AAE5E" w14:textId="5D4405F2" w:rsidR="00F91A8A" w:rsidRPr="003F73A7" w:rsidRDefault="00F446DD" w:rsidP="00F446DD">
      <w:pPr>
        <w:rPr>
          <w:rFonts w:cstheme="minorHAnsi"/>
          <w:b/>
          <w:bCs/>
          <w:szCs w:val="20"/>
        </w:rPr>
      </w:pPr>
      <w:r w:rsidRPr="003F73A7">
        <w:rPr>
          <w:rFonts w:cstheme="minorHAnsi"/>
          <w:b/>
          <w:bCs/>
          <w:szCs w:val="20"/>
        </w:rPr>
        <w:t>Verklaring van geen-Russische betrokkenheid</w:t>
      </w:r>
      <w:r w:rsidR="00976A13" w:rsidRPr="003F73A7">
        <w:rPr>
          <w:rFonts w:cstheme="minorHAnsi"/>
          <w:b/>
          <w:bCs/>
          <w:szCs w:val="20"/>
        </w:rPr>
        <w:t>;</w:t>
      </w:r>
      <w:r w:rsidR="005A393E" w:rsidRPr="003F73A7">
        <w:rPr>
          <w:rFonts w:cstheme="minorHAnsi"/>
          <w:b/>
          <w:bCs/>
          <w:szCs w:val="20"/>
        </w:rPr>
        <w:t xml:space="preserve"> </w:t>
      </w:r>
      <w:r w:rsidR="00976A13" w:rsidRPr="003F73A7">
        <w:rPr>
          <w:rFonts w:cstheme="minorHAnsi"/>
          <w:b/>
          <w:bCs/>
          <w:szCs w:val="20"/>
        </w:rPr>
        <w:t>D</w:t>
      </w:r>
      <w:r w:rsidR="005A393E" w:rsidRPr="003F73A7">
        <w:rPr>
          <w:rFonts w:cstheme="minorHAnsi"/>
          <w:b/>
          <w:bCs/>
          <w:szCs w:val="20"/>
        </w:rPr>
        <w:t xml:space="preserve">oor </w:t>
      </w:r>
      <w:r w:rsidR="00C52237" w:rsidRPr="003F73A7">
        <w:rPr>
          <w:rFonts w:cstheme="minorHAnsi"/>
          <w:b/>
          <w:bCs/>
          <w:szCs w:val="20"/>
        </w:rPr>
        <w:t xml:space="preserve">Gegadigde / </w:t>
      </w:r>
      <w:r w:rsidR="005A393E" w:rsidRPr="003F73A7">
        <w:rPr>
          <w:rFonts w:cstheme="minorHAnsi"/>
          <w:b/>
          <w:bCs/>
          <w:szCs w:val="20"/>
        </w:rPr>
        <w:t>Inschrijver af te geven bij Europese aanbestedingen</w:t>
      </w:r>
    </w:p>
    <w:p w14:paraId="132024F1" w14:textId="77777777" w:rsidR="00F446DD" w:rsidRPr="00E3324F" w:rsidRDefault="00F446DD" w:rsidP="00F446DD">
      <w:pPr>
        <w:rPr>
          <w:rFonts w:cstheme="minorHAnsi"/>
          <w:sz w:val="22"/>
        </w:rPr>
      </w:pPr>
    </w:p>
    <w:p w14:paraId="5335EE64" w14:textId="58005265" w:rsidR="00F446DD" w:rsidRPr="003F73A7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3F73A7">
        <w:rPr>
          <w:rFonts w:asciiTheme="minorHAnsi" w:hAnsiTheme="minorHAnsi" w:cstheme="minorHAnsi"/>
          <w:color w:val="343434"/>
          <w:sz w:val="20"/>
          <w:szCs w:val="20"/>
        </w:rPr>
        <w:t>Hierbij verklaar</w:t>
      </w:r>
      <w:r w:rsidR="005A393E" w:rsidRPr="003F73A7">
        <w:rPr>
          <w:rFonts w:asciiTheme="minorHAnsi" w:hAnsiTheme="minorHAnsi" w:cstheme="minorHAnsi"/>
          <w:color w:val="343434"/>
          <w:sz w:val="20"/>
          <w:szCs w:val="20"/>
        </w:rPr>
        <w:t>t ondergetekende</w:t>
      </w:r>
      <w:r w:rsidRPr="003F73A7">
        <w:rPr>
          <w:rFonts w:asciiTheme="minorHAnsi" w:hAnsiTheme="minorHAnsi" w:cstheme="minorHAnsi"/>
          <w:color w:val="343434"/>
          <w:sz w:val="20"/>
          <w:szCs w:val="20"/>
        </w:rPr>
        <w:t xml:space="preserve"> naar eer en geweten dat er geen sprake is van Russische betrokkenheid bij de uitvoering van deze overeenkomst die de drempels van artikel 5 </w:t>
      </w:r>
      <w:proofErr w:type="spellStart"/>
      <w:r w:rsidRPr="003F73A7">
        <w:rPr>
          <w:rFonts w:asciiTheme="minorHAnsi" w:hAnsiTheme="minorHAnsi" w:cstheme="minorHAnsi"/>
          <w:color w:val="343434"/>
          <w:sz w:val="20"/>
          <w:szCs w:val="20"/>
        </w:rPr>
        <w:t>duodecies</w:t>
      </w:r>
      <w:proofErr w:type="spellEnd"/>
      <w:r w:rsidRPr="003F73A7">
        <w:rPr>
          <w:rFonts w:asciiTheme="minorHAnsi" w:hAnsiTheme="minorHAnsi" w:cstheme="minorHAnsi"/>
          <w:color w:val="343434"/>
          <w:sz w:val="20"/>
          <w:szCs w:val="20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57075F0C" w14:textId="77777777" w:rsidR="00F446DD" w:rsidRPr="003F73A7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50D63EB4" w14:textId="77777777" w:rsidR="00F446DD" w:rsidRPr="003F73A7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3F73A7">
        <w:rPr>
          <w:rFonts w:asciiTheme="minorHAnsi" w:hAnsiTheme="minorHAnsi" w:cstheme="minorHAnsi"/>
          <w:color w:val="343434"/>
          <w:sz w:val="20"/>
          <w:szCs w:val="20"/>
        </w:rPr>
        <w:t>Ondertekende</w:t>
      </w:r>
      <w:r w:rsidR="00F446DD" w:rsidRPr="003F73A7">
        <w:rPr>
          <w:rFonts w:asciiTheme="minorHAnsi" w:hAnsiTheme="minorHAnsi" w:cstheme="minorHAnsi"/>
          <w:color w:val="343434"/>
          <w:sz w:val="20"/>
          <w:szCs w:val="20"/>
        </w:rPr>
        <w:t xml:space="preserve"> verklaar</w:t>
      </w:r>
      <w:r w:rsidRPr="003F73A7">
        <w:rPr>
          <w:rFonts w:asciiTheme="minorHAnsi" w:hAnsiTheme="minorHAnsi" w:cstheme="minorHAnsi"/>
          <w:color w:val="343434"/>
          <w:sz w:val="20"/>
          <w:szCs w:val="20"/>
        </w:rPr>
        <w:t>t</w:t>
      </w:r>
      <w:r w:rsidR="00F446DD" w:rsidRPr="003F73A7">
        <w:rPr>
          <w:rFonts w:asciiTheme="minorHAnsi" w:hAnsiTheme="minorHAnsi" w:cstheme="minorHAnsi"/>
          <w:color w:val="343434"/>
          <w:sz w:val="20"/>
          <w:szCs w:val="20"/>
        </w:rPr>
        <w:t xml:space="preserve"> in het bijzonder dat:</w:t>
      </w:r>
    </w:p>
    <w:p w14:paraId="46305615" w14:textId="77777777" w:rsidR="00F446DD" w:rsidRPr="00B53AF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3F73A7">
        <w:rPr>
          <w:rFonts w:asciiTheme="minorHAnsi" w:hAnsiTheme="minorHAnsi" w:cstheme="minorHAnsi"/>
          <w:color w:val="343434"/>
          <w:sz w:val="20"/>
          <w:szCs w:val="20"/>
        </w:rPr>
        <w:t xml:space="preserve">a) </w:t>
      </w:r>
      <w:r w:rsidR="00C62929" w:rsidRPr="003F73A7">
        <w:rPr>
          <w:rFonts w:asciiTheme="minorHAnsi" w:hAnsiTheme="minorHAnsi" w:cstheme="minorHAnsi"/>
          <w:color w:val="343434"/>
          <w:sz w:val="20"/>
          <w:szCs w:val="20"/>
        </w:rPr>
        <w:t>de organisatie</w:t>
      </w:r>
      <w:r w:rsidRPr="003F73A7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976A13" w:rsidRPr="003F73A7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="00831394" w:rsidRPr="003F73A7">
        <w:rPr>
          <w:rFonts w:asciiTheme="minorHAnsi" w:hAnsiTheme="minorHAnsi" w:cstheme="minorHAnsi"/>
          <w:color w:val="343434"/>
          <w:sz w:val="20"/>
          <w:szCs w:val="20"/>
        </w:rPr>
        <w:t>inclusief</w:t>
      </w:r>
      <w:r w:rsidR="00976A13" w:rsidRPr="003F73A7">
        <w:rPr>
          <w:rFonts w:asciiTheme="minorHAnsi" w:hAnsiTheme="minorHAnsi" w:cstheme="minorHAnsi"/>
          <w:color w:val="343434"/>
          <w:sz w:val="20"/>
          <w:szCs w:val="20"/>
        </w:rPr>
        <w:t xml:space="preserve"> de onderdelen van een eventueel betrokken consortium) </w:t>
      </w:r>
      <w:r w:rsidRPr="003F73A7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4B58CA" w:rsidRPr="003F73A7">
        <w:rPr>
          <w:rFonts w:asciiTheme="minorHAnsi" w:hAnsiTheme="minorHAnsi" w:cstheme="minorHAnsi"/>
          <w:color w:val="343434"/>
          <w:sz w:val="20"/>
          <w:szCs w:val="20"/>
        </w:rPr>
        <w:t xml:space="preserve">door ondergetekende wordt </w:t>
      </w:r>
      <w:r w:rsidRPr="003F73A7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4B58CA" w:rsidRPr="003F73A7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3F73A7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3F73A7">
        <w:rPr>
          <w:rFonts w:asciiTheme="minorHAnsi" w:hAnsiTheme="minorHAnsi" w:cstheme="minorHAnsi"/>
          <w:color w:val="343434"/>
          <w:sz w:val="20"/>
          <w:szCs w:val="20"/>
        </w:rPr>
        <w:t>een</w:t>
      </w:r>
      <w:r w:rsidRPr="003F73A7">
        <w:rPr>
          <w:rFonts w:asciiTheme="minorHAnsi" w:hAnsiTheme="minorHAnsi" w:cstheme="minorHAnsi"/>
          <w:color w:val="343434"/>
          <w:sz w:val="20"/>
          <w:szCs w:val="20"/>
        </w:rPr>
        <w:t xml:space="preserve"> (rechts)perso</w:t>
      </w:r>
      <w:r w:rsidR="00CF7BE8" w:rsidRPr="003F73A7">
        <w:rPr>
          <w:rFonts w:asciiTheme="minorHAnsi" w:hAnsiTheme="minorHAnsi" w:cstheme="minorHAnsi"/>
          <w:color w:val="343434"/>
          <w:sz w:val="20"/>
          <w:szCs w:val="20"/>
        </w:rPr>
        <w:t>o</w:t>
      </w:r>
      <w:r w:rsidRPr="003F73A7">
        <w:rPr>
          <w:rFonts w:asciiTheme="minorHAnsi" w:hAnsiTheme="minorHAnsi" w:cstheme="minorHAnsi"/>
          <w:color w:val="343434"/>
          <w:sz w:val="20"/>
          <w:szCs w:val="20"/>
        </w:rPr>
        <w:t>n</w:t>
      </w:r>
      <w:r w:rsidR="00CF7BE8" w:rsidRPr="003F73A7">
        <w:rPr>
          <w:rFonts w:asciiTheme="minorHAnsi" w:hAnsiTheme="minorHAnsi" w:cstheme="minorHAnsi"/>
          <w:color w:val="343434"/>
          <w:sz w:val="20"/>
          <w:szCs w:val="20"/>
        </w:rPr>
        <w:t xml:space="preserve"> (natuurlijke persoon, bedrijf, entiteit of orgaan)</w:t>
      </w:r>
      <w:r w:rsidRPr="003F73A7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3F73A7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Pr="003F73A7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3F73A7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770D69" w:rsidRPr="003F73A7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geen </w:t>
      </w:r>
      <w:r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>Russische nationaliteit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heeft 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>en</w:t>
      </w:r>
      <w:r w:rsidR="00CF7BE8" w:rsidRPr="00B53AFF">
        <w:rPr>
          <w:rFonts w:asciiTheme="minorHAnsi" w:hAnsiTheme="minorHAnsi" w:cstheme="minorHAnsi"/>
          <w:color w:val="343434"/>
          <w:sz w:val="20"/>
          <w:szCs w:val="20"/>
        </w:rPr>
        <w:t>/of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niet in </w:t>
      </w:r>
      <w:r w:rsidR="00CF7BE8"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Rusland </w:t>
      </w:r>
      <w:r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gevestigd </w:t>
      </w:r>
      <w:r w:rsidR="00CF7BE8"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>is</w:t>
      </w:r>
      <w:r w:rsidR="00420759" w:rsidRPr="00B53AFF">
        <w:rPr>
          <w:rFonts w:asciiTheme="minorHAnsi" w:hAnsiTheme="minorHAnsi" w:cstheme="minorHAnsi"/>
          <w:color w:val="343434"/>
          <w:sz w:val="20"/>
          <w:szCs w:val="20"/>
        </w:rPr>
        <w:t>;</w:t>
      </w:r>
    </w:p>
    <w:p w14:paraId="0CAD7920" w14:textId="77777777" w:rsidR="00526853" w:rsidRPr="00B53AFF" w:rsidRDefault="00526853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4622CBCA" w14:textId="77777777" w:rsidR="00F446DD" w:rsidRPr="00B53AF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b) de </w:t>
      </w:r>
      <w:r w:rsidR="00C62929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organisatie </w:t>
      </w:r>
      <w:r w:rsidR="00420759" w:rsidRPr="00B53AFF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="00831394" w:rsidRPr="00B53AFF">
        <w:rPr>
          <w:rFonts w:asciiTheme="minorHAnsi" w:hAnsiTheme="minorHAnsi" w:cstheme="minorHAnsi"/>
          <w:color w:val="343434"/>
          <w:sz w:val="20"/>
          <w:szCs w:val="20"/>
        </w:rPr>
        <w:t>inclusief</w:t>
      </w:r>
      <w:r w:rsidR="00420759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 de onderdelen van een eventueel betrokken consortium) 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C62929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4B58CA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ondergetekende </w:t>
      </w:r>
      <w:r w:rsidR="00C62929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C62929" w:rsidRPr="00B53AFF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3747B2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een </w:t>
      </w:r>
      <w:r w:rsidR="00C62929" w:rsidRPr="00B53AFF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>recht</w:t>
      </w:r>
      <w:r w:rsidR="00C62929" w:rsidRPr="00B53AFF">
        <w:rPr>
          <w:rFonts w:asciiTheme="minorHAnsi" w:hAnsiTheme="minorHAnsi" w:cstheme="minorHAnsi"/>
          <w:color w:val="343434"/>
          <w:sz w:val="20"/>
          <w:szCs w:val="20"/>
        </w:rPr>
        <w:t>s)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>perso</w:t>
      </w:r>
      <w:r w:rsidR="003747B2" w:rsidRPr="00B53AFF">
        <w:rPr>
          <w:rFonts w:asciiTheme="minorHAnsi" w:hAnsiTheme="minorHAnsi" w:cstheme="minorHAnsi"/>
          <w:color w:val="343434"/>
          <w:sz w:val="20"/>
          <w:szCs w:val="20"/>
        </w:rPr>
        <w:t>o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>n</w:t>
      </w:r>
      <w:r w:rsidR="00AB7BF2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(natuurlijke persoon, bedrijf, entiteit of orgaan) </w:t>
      </w:r>
      <w:r w:rsidR="003747B2" w:rsidRPr="00B53AFF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="0051511D" w:rsidRPr="00B53AFF">
        <w:rPr>
          <w:rFonts w:asciiTheme="minorHAnsi" w:hAnsiTheme="minorHAnsi" w:cstheme="minorHAnsi"/>
          <w:color w:val="343434"/>
          <w:sz w:val="20"/>
          <w:szCs w:val="20"/>
        </w:rPr>
        <w:t>,</w:t>
      </w:r>
      <w:r w:rsidR="00420759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>die</w:t>
      </w:r>
      <w:r w:rsidR="0051511D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51511D"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>niet</w:t>
      </w:r>
      <w:r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 voor meer dan 50% eigendom </w:t>
      </w:r>
      <w:r w:rsidR="0040782B"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>is</w:t>
      </w:r>
      <w:r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 van een </w:t>
      </w:r>
      <w:r w:rsidR="00CF7BE8"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>(rechts)persoon</w:t>
      </w:r>
      <w:r w:rsidR="00CF7BE8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>zoals onder a) genoemd; </w:t>
      </w:r>
    </w:p>
    <w:p w14:paraId="3FF0E93D" w14:textId="77777777" w:rsidR="00F446DD" w:rsidRPr="00B53AF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18308F5F" w14:textId="77777777" w:rsidR="00F446DD" w:rsidRPr="00B53AF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c) </w:t>
      </w:r>
      <w:r w:rsidR="00C62929" w:rsidRPr="00B53AFF">
        <w:rPr>
          <w:rFonts w:asciiTheme="minorHAnsi" w:hAnsiTheme="minorHAnsi" w:cstheme="minorHAnsi"/>
          <w:color w:val="343434"/>
          <w:sz w:val="20"/>
          <w:szCs w:val="20"/>
        </w:rPr>
        <w:t>ondergetekende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3747B2" w:rsidRPr="00B53AFF">
        <w:rPr>
          <w:rFonts w:asciiTheme="minorHAnsi" w:hAnsiTheme="minorHAnsi" w:cstheme="minorHAnsi"/>
          <w:color w:val="343434"/>
          <w:sz w:val="20"/>
          <w:szCs w:val="20"/>
        </w:rPr>
        <w:t>en/of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 de </w:t>
      </w:r>
      <w:r w:rsidR="00C62929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organisatie 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7502F2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C62929" w:rsidRPr="00B53AFF">
        <w:rPr>
          <w:rFonts w:asciiTheme="minorHAnsi" w:hAnsiTheme="minorHAnsi" w:cstheme="minorHAnsi"/>
          <w:color w:val="343434"/>
          <w:sz w:val="20"/>
          <w:szCs w:val="20"/>
        </w:rPr>
        <w:t>ondergetekende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502F2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7502F2" w:rsidRPr="00B53AFF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 een (rechts)persoon</w:t>
      </w:r>
      <w:r w:rsidR="00AB7BF2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(natuurlijke persoon, bedrijf, entiteit of orgaan) </w:t>
      </w:r>
      <w:r w:rsidR="00AB7BF2" w:rsidRPr="00B53AFF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die </w:t>
      </w:r>
      <w:r w:rsidR="003747B2"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niet </w:t>
      </w:r>
      <w:r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handelt in belang </w:t>
      </w:r>
      <w:r w:rsidR="004D41FC"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>en/</w:t>
      </w:r>
      <w:r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>of op aanwijzing van een partij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>, zoals bedoeld onder a) en b);</w:t>
      </w:r>
    </w:p>
    <w:p w14:paraId="19F8EA8F" w14:textId="77777777" w:rsidR="00F446DD" w:rsidRPr="00B53AF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7D4B2884" w14:textId="77777777" w:rsidR="00F446DD" w:rsidRPr="00B53AF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d) er </w:t>
      </w:r>
      <w:r w:rsidR="00722857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door de organisatie die </w:t>
      </w:r>
      <w:r w:rsidR="007502F2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722857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ondergetekende </w:t>
      </w:r>
      <w:r w:rsidR="007502F2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="00722857" w:rsidRPr="00B53AFF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7502F2" w:rsidRPr="00B53AFF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="00722857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51511D" w:rsidRPr="00B53AFF">
        <w:rPr>
          <w:rFonts w:asciiTheme="minorHAnsi" w:hAnsiTheme="minorHAnsi" w:cstheme="minorHAnsi"/>
          <w:color w:val="343434"/>
          <w:sz w:val="20"/>
          <w:szCs w:val="20"/>
        </w:rPr>
        <w:t xml:space="preserve">voor de uitvoering van deze overeenkomst </w:t>
      </w:r>
      <w:r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geen onderaannemers, leveranciers of ondernemingen die een aandeel hebben van meer dan 10% van de contractwaarde </w:t>
      </w:r>
      <w:r w:rsidR="00722857"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worden ingeroepen </w:t>
      </w:r>
      <w:r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waarbij </w:t>
      </w:r>
      <w:r w:rsidR="00420759"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zich </w:t>
      </w:r>
      <w:r w:rsidRPr="00B53AFF">
        <w:rPr>
          <w:rFonts w:asciiTheme="minorHAnsi" w:hAnsiTheme="minorHAnsi" w:cstheme="minorHAnsi"/>
          <w:color w:val="343434"/>
          <w:sz w:val="20"/>
          <w:szCs w:val="20"/>
          <w:u w:val="single"/>
        </w:rPr>
        <w:t>een situatie als onder a) t/m c) voordoet</w:t>
      </w:r>
      <w:r w:rsidRPr="00B53AFF">
        <w:rPr>
          <w:rFonts w:asciiTheme="minorHAnsi" w:hAnsiTheme="minorHAnsi" w:cstheme="minorHAnsi"/>
          <w:color w:val="343434"/>
          <w:sz w:val="20"/>
          <w:szCs w:val="20"/>
        </w:rPr>
        <w:t>.</w:t>
      </w:r>
    </w:p>
    <w:p w14:paraId="475E557A" w14:textId="77777777" w:rsidR="00F446DD" w:rsidRPr="00B53AF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0901F72D" w14:textId="77777777" w:rsidR="00F309FC" w:rsidRPr="00B53AF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B53AFF">
        <w:rPr>
          <w:rFonts w:ascii="Calibri" w:hAnsi="Calibri"/>
          <w:szCs w:val="20"/>
        </w:rPr>
        <w:t xml:space="preserve">Aldus naar waarheid ondertekend op  d.d. …………………………… (datum), te </w:t>
      </w:r>
    </w:p>
    <w:p w14:paraId="2B742243" w14:textId="77777777" w:rsidR="00F309FC" w:rsidRPr="00B53AFF" w:rsidRDefault="00F309FC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21531E90" w14:textId="77777777" w:rsidR="00F864B5" w:rsidRPr="00B53AF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B53AFF">
        <w:rPr>
          <w:rFonts w:ascii="Calibri" w:hAnsi="Calibri"/>
          <w:szCs w:val="20"/>
        </w:rPr>
        <w:t>……………….…………………………. (plaats),</w:t>
      </w:r>
    </w:p>
    <w:p w14:paraId="0CC832F6" w14:textId="77777777" w:rsidR="00F864B5" w:rsidRPr="00B53AF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7757C721" w14:textId="77777777" w:rsidR="00F864B5" w:rsidRPr="00B53AF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7D7F2CEE" w14:textId="77777777" w:rsidR="00F309FC" w:rsidRPr="00B53AF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B53AFF">
        <w:rPr>
          <w:rFonts w:ascii="Calibri" w:hAnsi="Calibri"/>
          <w:szCs w:val="20"/>
        </w:rPr>
        <w:t>door ………………………………………………………… (naam tekenbevoegde functionaris)</w:t>
      </w:r>
    </w:p>
    <w:p w14:paraId="12EB8EB0" w14:textId="77777777" w:rsidR="00F309FC" w:rsidRPr="00B53AFF" w:rsidRDefault="00F309FC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71CDC2E3" w14:textId="77777777" w:rsidR="00F309FC" w:rsidRPr="00B53AFF" w:rsidRDefault="00F864B5" w:rsidP="00F309FC">
      <w:pPr>
        <w:tabs>
          <w:tab w:val="left" w:pos="0"/>
        </w:tabs>
        <w:rPr>
          <w:rFonts w:ascii="Calibri" w:hAnsi="Calibri"/>
          <w:szCs w:val="20"/>
        </w:rPr>
      </w:pPr>
      <w:r w:rsidRPr="00B53AFF">
        <w:rPr>
          <w:rFonts w:ascii="Calibri" w:hAnsi="Calibri"/>
          <w:szCs w:val="20"/>
        </w:rPr>
        <w:t xml:space="preserve">in de functie van …………………………………………………….. </w:t>
      </w:r>
    </w:p>
    <w:p w14:paraId="7DBA6D35" w14:textId="77777777" w:rsidR="00F309FC" w:rsidRPr="00B53AFF" w:rsidRDefault="00F309FC" w:rsidP="00F309FC">
      <w:pPr>
        <w:tabs>
          <w:tab w:val="left" w:pos="0"/>
        </w:tabs>
        <w:rPr>
          <w:rFonts w:ascii="Calibri" w:hAnsi="Calibri"/>
          <w:szCs w:val="20"/>
        </w:rPr>
      </w:pPr>
    </w:p>
    <w:p w14:paraId="73FC7613" w14:textId="77777777" w:rsidR="00F864B5" w:rsidRPr="00B53AFF" w:rsidRDefault="00F309FC" w:rsidP="00F309FC">
      <w:pPr>
        <w:tabs>
          <w:tab w:val="left" w:pos="0"/>
        </w:tabs>
        <w:rPr>
          <w:rFonts w:ascii="Calibri" w:hAnsi="Calibri"/>
          <w:szCs w:val="20"/>
        </w:rPr>
      </w:pPr>
      <w:r w:rsidRPr="00B53AFF">
        <w:rPr>
          <w:rFonts w:ascii="Calibri" w:hAnsi="Calibri"/>
          <w:szCs w:val="20"/>
        </w:rPr>
        <w:t xml:space="preserve">bij </w:t>
      </w:r>
      <w:r w:rsidR="00F864B5" w:rsidRPr="00B53AFF">
        <w:rPr>
          <w:rFonts w:ascii="Calibri" w:hAnsi="Calibri"/>
          <w:szCs w:val="20"/>
        </w:rPr>
        <w:t>……………………………………………</w:t>
      </w:r>
      <w:r w:rsidRPr="00B53AFF">
        <w:rPr>
          <w:rFonts w:ascii="Calibri" w:hAnsi="Calibri"/>
          <w:szCs w:val="20"/>
        </w:rPr>
        <w:t>(</w:t>
      </w:r>
      <w:r w:rsidR="00F864B5" w:rsidRPr="00B53AFF">
        <w:rPr>
          <w:rFonts w:ascii="Calibri" w:hAnsi="Calibri"/>
          <w:szCs w:val="20"/>
        </w:rPr>
        <w:t>organisatie/bedrijf)</w:t>
      </w:r>
      <w:r w:rsidR="00C3093A" w:rsidRPr="00B53AFF">
        <w:rPr>
          <w:rFonts w:ascii="Calibri" w:hAnsi="Calibri"/>
          <w:szCs w:val="20"/>
        </w:rPr>
        <w:t>,</w:t>
      </w:r>
      <w:r w:rsidR="00F864B5" w:rsidRPr="00B53AFF">
        <w:rPr>
          <w:rFonts w:ascii="Calibri" w:hAnsi="Calibri"/>
          <w:szCs w:val="20"/>
        </w:rPr>
        <w:t xml:space="preserve"> </w:t>
      </w:r>
    </w:p>
    <w:p w14:paraId="374A9F6E" w14:textId="77777777" w:rsidR="00F864B5" w:rsidRPr="00B53AFF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6DEA6A7E" w14:textId="77777777" w:rsidR="00F864B5" w:rsidRPr="00B53AFF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550450F1" w14:textId="77777777" w:rsidR="00F864B5" w:rsidRPr="00B53AFF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63C26DCE" w14:textId="0C12FA89" w:rsidR="00F446DD" w:rsidRPr="00B53AFF" w:rsidRDefault="00F864B5" w:rsidP="00E3324F">
      <w:pPr>
        <w:tabs>
          <w:tab w:val="left" w:pos="284"/>
        </w:tabs>
        <w:rPr>
          <w:rFonts w:cstheme="minorHAnsi"/>
          <w:szCs w:val="20"/>
        </w:rPr>
      </w:pPr>
      <w:r w:rsidRPr="00B53AFF">
        <w:rPr>
          <w:rFonts w:ascii="Calibri" w:hAnsi="Calibri"/>
          <w:szCs w:val="20"/>
        </w:rPr>
        <w:t>………………………………………………………………….. (handtekening)</w:t>
      </w:r>
    </w:p>
    <w:sectPr w:rsidR="00F446DD" w:rsidRPr="00B53AF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DB49A" w14:textId="77777777" w:rsidR="00E3324F" w:rsidRDefault="00E3324F" w:rsidP="00F91A8A">
      <w:pPr>
        <w:spacing w:line="240" w:lineRule="auto"/>
      </w:pPr>
      <w:r>
        <w:separator/>
      </w:r>
    </w:p>
  </w:endnote>
  <w:endnote w:type="continuationSeparator" w:id="0">
    <w:p w14:paraId="42259ACA" w14:textId="77777777" w:rsidR="00E3324F" w:rsidRDefault="00E3324F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7ACFC" w14:textId="68FE40B6" w:rsidR="003F73A7" w:rsidRPr="003F73A7" w:rsidRDefault="003F73A7" w:rsidP="00CC16D5">
    <w:pPr>
      <w:pStyle w:val="Voettekst"/>
    </w:pPr>
    <w:r w:rsidRPr="003F73A7">
      <w:t xml:space="preserve">Pagina </w:t>
    </w:r>
    <w:r w:rsidRPr="003F73A7">
      <w:fldChar w:fldCharType="begin"/>
    </w:r>
    <w:r w:rsidRPr="003F73A7">
      <w:instrText>PAGE</w:instrText>
    </w:r>
    <w:r w:rsidRPr="003F73A7">
      <w:fldChar w:fldCharType="separate"/>
    </w:r>
    <w:r w:rsidRPr="003F73A7">
      <w:t>48</w:t>
    </w:r>
    <w:r w:rsidRPr="003F73A7">
      <w:fldChar w:fldCharType="end"/>
    </w:r>
    <w:r w:rsidRPr="003F73A7">
      <w:t xml:space="preserve"> van </w:t>
    </w:r>
    <w:r w:rsidRPr="003F73A7">
      <w:fldChar w:fldCharType="begin"/>
    </w:r>
    <w:r w:rsidRPr="003F73A7">
      <w:instrText>NUMPAGES</w:instrText>
    </w:r>
    <w:r w:rsidRPr="003F73A7">
      <w:fldChar w:fldCharType="separate"/>
    </w:r>
    <w:r w:rsidRPr="003F73A7">
      <w:t>58</w:t>
    </w:r>
    <w:r w:rsidRPr="003F73A7">
      <w:fldChar w:fldCharType="end"/>
    </w:r>
    <w:r w:rsidRPr="003F73A7">
      <w:tab/>
    </w:r>
  </w:p>
  <w:p w14:paraId="6112723D" w14:textId="77777777" w:rsidR="003F73A7" w:rsidRDefault="003F73A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B55DF" w14:textId="77777777" w:rsidR="00E3324F" w:rsidRDefault="00E3324F" w:rsidP="00F91A8A">
      <w:pPr>
        <w:spacing w:line="240" w:lineRule="auto"/>
      </w:pPr>
      <w:r>
        <w:separator/>
      </w:r>
    </w:p>
  </w:footnote>
  <w:footnote w:type="continuationSeparator" w:id="0">
    <w:p w14:paraId="6AEE9095" w14:textId="77777777" w:rsidR="00E3324F" w:rsidRDefault="00E3324F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7A49" w14:textId="63624795" w:rsidR="00F91A8A" w:rsidRDefault="003F73A7" w:rsidP="00F91A8A">
    <w:pPr>
      <w:pStyle w:val="Voettekst"/>
    </w:pPr>
    <w:bookmarkStart w:id="2" w:name="_Hlk136350250"/>
    <w:bookmarkStart w:id="3" w:name="_Hlk136350251"/>
    <w:bookmarkStart w:id="4" w:name="_Hlk136350258"/>
    <w:bookmarkStart w:id="5" w:name="_Hlk136350259"/>
    <w:r w:rsidRPr="003F73A7">
      <w:tab/>
      <w:t>Stadsforum Fase 2, herinrichting</w:t>
    </w:r>
    <w:bookmarkEnd w:id="2"/>
    <w:bookmarkEnd w:id="3"/>
    <w:bookmarkEnd w:id="4"/>
    <w:bookmarkEnd w:id="5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24F"/>
    <w:rsid w:val="000E089A"/>
    <w:rsid w:val="000E27D1"/>
    <w:rsid w:val="00183BFF"/>
    <w:rsid w:val="00186254"/>
    <w:rsid w:val="001F7A93"/>
    <w:rsid w:val="002143A2"/>
    <w:rsid w:val="003747B2"/>
    <w:rsid w:val="003F73A7"/>
    <w:rsid w:val="00404F25"/>
    <w:rsid w:val="0040782B"/>
    <w:rsid w:val="00420759"/>
    <w:rsid w:val="004B58CA"/>
    <w:rsid w:val="004D0177"/>
    <w:rsid w:val="004D41FC"/>
    <w:rsid w:val="0051511D"/>
    <w:rsid w:val="00526853"/>
    <w:rsid w:val="005355A5"/>
    <w:rsid w:val="005A393E"/>
    <w:rsid w:val="0063599E"/>
    <w:rsid w:val="00722449"/>
    <w:rsid w:val="00722857"/>
    <w:rsid w:val="00747D8B"/>
    <w:rsid w:val="007502F2"/>
    <w:rsid w:val="00770D69"/>
    <w:rsid w:val="007D034A"/>
    <w:rsid w:val="00831394"/>
    <w:rsid w:val="00890258"/>
    <w:rsid w:val="0093471B"/>
    <w:rsid w:val="00976A13"/>
    <w:rsid w:val="00A9425F"/>
    <w:rsid w:val="00AB7BF2"/>
    <w:rsid w:val="00B53AFF"/>
    <w:rsid w:val="00B669D9"/>
    <w:rsid w:val="00BA1B56"/>
    <w:rsid w:val="00C11A89"/>
    <w:rsid w:val="00C3093A"/>
    <w:rsid w:val="00C4694D"/>
    <w:rsid w:val="00C52237"/>
    <w:rsid w:val="00C62929"/>
    <w:rsid w:val="00C83EB1"/>
    <w:rsid w:val="00CC16D5"/>
    <w:rsid w:val="00CF7BE8"/>
    <w:rsid w:val="00DD6300"/>
    <w:rsid w:val="00E3324F"/>
    <w:rsid w:val="00E650B2"/>
    <w:rsid w:val="00F056D5"/>
    <w:rsid w:val="00F10674"/>
    <w:rsid w:val="00F309FC"/>
    <w:rsid w:val="00F43776"/>
    <w:rsid w:val="00F446DD"/>
    <w:rsid w:val="00F864B5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7908214"/>
  <w15:chartTrackingRefBased/>
  <w15:docId w15:val="{BC61E76D-5191-4500-AA6C-6338752B4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7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344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Hoorman - van Leeuwen, Lourian</cp:lastModifiedBy>
  <cp:revision>11</cp:revision>
  <cp:lastPrinted>2023-06-22T11:57:00Z</cp:lastPrinted>
  <dcterms:created xsi:type="dcterms:W3CDTF">2022-08-30T13:28:00Z</dcterms:created>
  <dcterms:modified xsi:type="dcterms:W3CDTF">2023-06-22T11:57:00Z</dcterms:modified>
</cp:coreProperties>
</file>